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-DG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7431154" name="ec98ab30-347d-11f0-86fa-2308490f2f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8847405" name="ec98ab30-347d-11f0-86fa-2308490f2f4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83268054" name="3ee3b740-347e-11f0-82a2-df6b9eb24b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3387619" name="3ee3b740-347e-11f0-82a2-df6b9eb24b6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52201742" name="79d4de50-347f-11f0-a89a-47d1092018f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4402591" name="79d4de50-347f-11f0-a89a-47d1092018f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45543247" name="fe421540-347f-11f0-ab0a-174f91a936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9438834" name="fe421540-347f-11f0-ab0a-174f91a936b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</w:tc>
        <w:tc>
          <w:p>
            <w:pPr>
              <w:spacing w:before="0" w:after="0" w:line="240" w:lineRule="auto"/>
            </w:pPr>
            <w:r>
              <w:t>Decke / 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88995549" name="7841ecd0-3480-11f0-a1a4-5f8518403a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0818685" name="7841ecd0-3480-11f0-a1a4-5f8518403ad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Stuckgasse 19, 450 Lüchingen </w:t>
          </w:r>
        </w:p>
        <w:p>
          <w:pPr>
            <w:spacing w:before="0" w:after="0"/>
          </w:pPr>
          <w:r>
            <w:t>282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